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C6F25CF" w14:textId="77777777" w:rsidR="00AE36CB" w:rsidRPr="00AE36CB" w:rsidRDefault="00AE36CB" w:rsidP="00AE36CB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lang w:val="en-US"/>
        </w:rPr>
      </w:pPr>
    </w:p>
    <w:p w14:paraId="3F0A2E9F" w14:textId="532E638C" w:rsidR="00AE36CB" w:rsidRPr="00AE36CB" w:rsidRDefault="00AE36CB" w:rsidP="00AE36CB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lang w:val="en-US"/>
        </w:rPr>
      </w:pPr>
      <w:r w:rsidRPr="00AE36CB">
        <w:rPr>
          <w:color w:val="000000"/>
          <w:lang w:val="en-GB"/>
        </w:rPr>
        <w:drawing>
          <wp:inline distT="0" distB="0" distL="0" distR="0" wp14:anchorId="6169A1C0" wp14:editId="46F2297C">
            <wp:extent cx="3048000" cy="1219200"/>
            <wp:effectExtent l="0" t="0" r="0" b="0"/>
            <wp:docPr id="412856687" name="Picture 3" descr="A blue and white 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jpg" descr="A blue and white logo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AB5AFD" w14:textId="77777777" w:rsidR="00AE36CB" w:rsidRPr="00AE36CB" w:rsidRDefault="00AE36CB" w:rsidP="00AE36CB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lang w:val="en-US"/>
        </w:rPr>
      </w:pPr>
      <w:r w:rsidRPr="00AE36CB">
        <w:rPr>
          <w:color w:val="000000"/>
          <w:lang w:val="en-US"/>
        </w:rPr>
        <w:t>DRONE</w:t>
      </w:r>
    </w:p>
    <w:p w14:paraId="3CCE4B7D" w14:textId="77777777" w:rsidR="00AE36CB" w:rsidRPr="00AE36CB" w:rsidRDefault="00AE36CB" w:rsidP="00AE36CB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lang w:val="en-US"/>
        </w:rPr>
      </w:pPr>
      <w:r w:rsidRPr="00AE36CB">
        <w:rPr>
          <w:color w:val="000000"/>
          <w:lang w:val="en-US"/>
        </w:rPr>
        <w:t>Teacher and school leaders training to promote Digital liteRacy and combat the spread of disinfOrmation among vulNerable groups of adolEscents</w:t>
      </w:r>
    </w:p>
    <w:p w14:paraId="5132E15C" w14:textId="77777777" w:rsidR="00AE36CB" w:rsidRPr="00AE36CB" w:rsidRDefault="00AE36CB" w:rsidP="00AE36CB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lang w:val="en-US"/>
        </w:rPr>
      </w:pPr>
    </w:p>
    <w:p w14:paraId="27FC764B" w14:textId="77777777" w:rsidR="00AE36CB" w:rsidRPr="00AE36CB" w:rsidRDefault="00AE36CB" w:rsidP="00AE36CB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lang w:val="en-US"/>
        </w:rPr>
      </w:pPr>
    </w:p>
    <w:p w14:paraId="1B52D5FE" w14:textId="77777777" w:rsidR="00AE36CB" w:rsidRPr="00AE36CB" w:rsidRDefault="00AE36CB" w:rsidP="00AE36CB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lang w:val="en-GB"/>
        </w:rPr>
      </w:pPr>
    </w:p>
    <w:p w14:paraId="53E83455" w14:textId="77777777" w:rsidR="00AE36CB" w:rsidRPr="00AE36CB" w:rsidRDefault="00AE36CB" w:rsidP="00AE36CB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lang w:val="en-GB"/>
        </w:rPr>
      </w:pPr>
    </w:p>
    <w:p w14:paraId="0E2C9087" w14:textId="77777777" w:rsidR="00AE36CB" w:rsidRPr="00AE36CB" w:rsidRDefault="00AE36CB" w:rsidP="00AE36CB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lang w:val="en-US"/>
        </w:rPr>
      </w:pPr>
    </w:p>
    <w:p w14:paraId="5EB130E1" w14:textId="77777777" w:rsidR="00AE36CB" w:rsidRPr="00AE36CB" w:rsidRDefault="00AE36CB" w:rsidP="00AE36CB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lang w:val="en-US"/>
        </w:rPr>
      </w:pPr>
    </w:p>
    <w:p w14:paraId="4EAD1D86" w14:textId="77777777" w:rsidR="00AE36CB" w:rsidRPr="00AE36CB" w:rsidRDefault="00AE36CB" w:rsidP="00AE36CB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lang w:val="en-US"/>
        </w:rPr>
      </w:pPr>
    </w:p>
    <w:p w14:paraId="62528C32" w14:textId="77777777" w:rsidR="00AE36CB" w:rsidRPr="00AE36CB" w:rsidRDefault="00AE36CB" w:rsidP="00AE36CB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lang w:val="en-US"/>
        </w:rPr>
      </w:pPr>
    </w:p>
    <w:p w14:paraId="13D9574C" w14:textId="77777777" w:rsidR="00AE36CB" w:rsidRPr="00AE36CB" w:rsidRDefault="00AE36CB" w:rsidP="00AE36CB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lang w:val="en-US"/>
        </w:rPr>
      </w:pPr>
    </w:p>
    <w:p w14:paraId="13F6BF20" w14:textId="77777777" w:rsidR="00AE36CB" w:rsidRPr="00AE36CB" w:rsidRDefault="00AE36CB" w:rsidP="00AE36CB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lang w:val="en-US"/>
        </w:rPr>
      </w:pPr>
    </w:p>
    <w:p w14:paraId="7C0EF128" w14:textId="77777777" w:rsidR="00AE36CB" w:rsidRPr="00AE36CB" w:rsidRDefault="00AE36CB" w:rsidP="00AE36CB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lang w:val="en-US"/>
        </w:rPr>
      </w:pPr>
    </w:p>
    <w:p w14:paraId="6446971F" w14:textId="77777777" w:rsidR="00AE36CB" w:rsidRPr="00AE36CB" w:rsidRDefault="00AE36CB" w:rsidP="00AE36CB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lang w:val="en-US"/>
        </w:rPr>
      </w:pPr>
    </w:p>
    <w:p w14:paraId="03206964" w14:textId="27A0F19B" w:rsidR="00AE36CB" w:rsidRPr="00AE36CB" w:rsidRDefault="00AE36CB" w:rsidP="00AE36CB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lang w:val="en-US"/>
        </w:rPr>
      </w:pPr>
      <w:r w:rsidRPr="00AE36CB">
        <w:rPr>
          <w:color w:val="000000"/>
          <w:lang w:val="en-US"/>
        </w:rPr>
        <w:drawing>
          <wp:anchor distT="0" distB="0" distL="114300" distR="114300" simplePos="0" relativeHeight="251659264" behindDoc="1" locked="0" layoutInCell="1" allowOverlap="1" wp14:anchorId="0C2ACF91" wp14:editId="4C16F424">
            <wp:simplePos x="0" y="0"/>
            <wp:positionH relativeFrom="column">
              <wp:posOffset>1447800</wp:posOffset>
            </wp:positionH>
            <wp:positionV relativeFrom="paragraph">
              <wp:posOffset>2537460</wp:posOffset>
            </wp:positionV>
            <wp:extent cx="3208655" cy="711200"/>
            <wp:effectExtent l="0" t="0" r="0" b="0"/>
            <wp:wrapTight wrapText="bothSides">
              <wp:wrapPolygon edited="0">
                <wp:start x="0" y="0"/>
                <wp:lineTo x="0" y="20829"/>
                <wp:lineTo x="6925" y="20829"/>
                <wp:lineTo x="6925" y="19093"/>
                <wp:lineTo x="20775" y="16200"/>
                <wp:lineTo x="21031" y="10993"/>
                <wp:lineTo x="16030" y="9836"/>
                <wp:lineTo x="16800" y="4629"/>
                <wp:lineTo x="14876" y="2893"/>
                <wp:lineTo x="6925" y="0"/>
                <wp:lineTo x="0" y="0"/>
              </wp:wrapPolygon>
            </wp:wrapTight>
            <wp:docPr id="1535487879" name="Picture 4" descr="Blue text on a black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png" descr="Blue text on a black background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8655" cy="71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Start w:id="0" w:name="_heading=h.23ckvvd"/>
      <w:bookmarkEnd w:id="0"/>
      <w:r w:rsidRPr="00AE36CB">
        <w:rPr>
          <w:color w:val="000000"/>
          <w:lang w:val="en-US"/>
        </w:rPr>
        <w:br w:type="page"/>
      </w:r>
    </w:p>
    <w:p w14:paraId="21CDD8CE" w14:textId="77777777" w:rsidR="00E0098F" w:rsidRPr="00E0098F" w:rsidRDefault="00E0098F" w:rsidP="00E0098F">
      <w:pPr>
        <w:pBdr>
          <w:top w:val="nil"/>
          <w:left w:val="nil"/>
          <w:bottom w:val="nil"/>
          <w:right w:val="nil"/>
          <w:between w:val="nil"/>
        </w:pBdr>
        <w:rPr>
          <w:b/>
          <w:bCs/>
        </w:rPr>
      </w:pPr>
      <w:r w:rsidRPr="00E0098F">
        <w:rPr>
          <w:b/>
          <w:bCs/>
        </w:rPr>
        <w:lastRenderedPageBreak/>
        <w:t>Ερωτηματολόγιο Αυτοαξιολόγησης</w:t>
      </w:r>
    </w:p>
    <w:p w14:paraId="71031A58" w14:textId="77777777" w:rsidR="00E0098F" w:rsidRPr="00E0098F" w:rsidRDefault="00E0098F" w:rsidP="00E0098F">
      <w:pPr>
        <w:pBdr>
          <w:top w:val="nil"/>
          <w:left w:val="nil"/>
          <w:bottom w:val="nil"/>
          <w:right w:val="nil"/>
          <w:between w:val="nil"/>
        </w:pBdr>
      </w:pPr>
      <w:r w:rsidRPr="00E0098F">
        <w:t>Παρακαλώ αξιολογήστε το επίπεδο αυτοπεποίθησής σας για κάθε δήλωση χρησιμοποιώντας την παρακάτω κλίμακα:</w:t>
      </w:r>
      <w:r w:rsidRPr="00E0098F">
        <w:br/>
      </w:r>
      <w:r w:rsidRPr="00E0098F">
        <w:rPr>
          <w:b/>
          <w:bCs/>
        </w:rPr>
        <w:t>1 = Καθόλου Σιγουριά | 2 = Ελάχιστη Σιγουριά | 3 = Μέτρια Σιγουριά | 4 = Σιγουριά | 5 = Πολύ Σιγουριά</w:t>
      </w:r>
    </w:p>
    <w:p w14:paraId="1F169510" w14:textId="77777777" w:rsidR="00E0098F" w:rsidRPr="00E0098F" w:rsidRDefault="00E0098F" w:rsidP="00E0098F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</w:pPr>
      <w:r w:rsidRPr="00E0098F">
        <w:t>Νιώθω σιγουριά για την ικανότητά μου να εντοπίζω ψευδείς ειδήσεις.</w:t>
      </w:r>
    </w:p>
    <w:p w14:paraId="40613A4A" w14:textId="77777777" w:rsidR="00E0098F" w:rsidRPr="00E0098F" w:rsidRDefault="00E0098F" w:rsidP="00E0098F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</w:pPr>
      <w:r w:rsidRPr="00E0098F">
        <w:t>Γνωρίζω πώς οι αλγόριθμοι μηχανών αναζήτησης επηρεάζουν τα αποτελέσματά μου.</w:t>
      </w:r>
    </w:p>
    <w:p w14:paraId="6D05FA8D" w14:textId="77777777" w:rsidR="00E0098F" w:rsidRPr="00E0098F" w:rsidRDefault="00E0098F" w:rsidP="00E0098F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</w:pPr>
      <w:r w:rsidRPr="00E0098F">
        <w:t>Ελέγχω τακτικά την εγκυρότητα όσων διαβάζω στα μέσα κοινωνικής δικτύωσης.</w:t>
      </w:r>
    </w:p>
    <w:p w14:paraId="1969F2FA" w14:textId="77777777" w:rsidR="00E0098F" w:rsidRPr="00E0098F" w:rsidRDefault="00E0098F" w:rsidP="00E0098F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</w:pPr>
      <w:r w:rsidRPr="00E0098F">
        <w:t>Γνωρίζω πού να βρω αξιόπιστες πηγές πληροφοριών για ένα νέο θέμα.</w:t>
      </w:r>
    </w:p>
    <w:p w14:paraId="109B2F20" w14:textId="77777777" w:rsidR="00E0098F" w:rsidRPr="00E0098F" w:rsidRDefault="00E0098F" w:rsidP="00E0098F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</w:pPr>
      <w:r w:rsidRPr="00E0098F">
        <w:t>Νιώθω ότι είμαι σε θέση να βοηθήσω τους μαθητές/παιδιά/συναδέλφους να αντιμετωπίσουν την παραπληροφόρηση στο διαδίκτυο.</w:t>
      </w:r>
    </w:p>
    <w:p w14:paraId="1415E9E4" w14:textId="77777777" w:rsidR="00E0098F" w:rsidRPr="00E0098F" w:rsidRDefault="00E0098F" w:rsidP="00E0098F">
      <w:pPr>
        <w:pBdr>
          <w:top w:val="nil"/>
          <w:left w:val="nil"/>
          <w:bottom w:val="nil"/>
          <w:right w:val="nil"/>
          <w:between w:val="nil"/>
        </w:pBdr>
      </w:pPr>
    </w:p>
    <w:sectPr w:rsidR="00E0098F" w:rsidRPr="00E0098F">
      <w:pgSz w:w="12240" w:h="15840"/>
      <w:pgMar w:top="1440" w:right="1800" w:bottom="1440" w:left="180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4E283B26-FD98-48E0-8D87-013AFB484351}"/>
    <w:embedBold r:id="rId2" w:fontKey="{7F51FC90-7375-4F11-B136-CF00ACA228EC}"/>
    <w:embedItalic r:id="rId3" w:fontKey="{E2B8B067-93CB-40D1-A7AD-774889F20F6E}"/>
    <w:embedBoldItalic r:id="rId4" w:fontKey="{0EEF7066-B85F-4781-8FF1-1836C158DB78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962489B9-0E49-4F6E-97E4-428F5E2D2515}"/>
    <w:embedBold r:id="rId6" w:fontKey="{11A0B04D-A341-417D-911F-E3CD20213D34}"/>
    <w:embedItalic r:id="rId7" w:fontKey="{F6E6696B-F74C-4C31-AF8B-FA811340DD40}"/>
    <w:embedBoldItalic r:id="rId8" w:fontKey="{081CE4C1-CB39-4D4E-985E-79CD0F059A0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">
    <w:panose1 w:val="02070409020205020404"/>
    <w:charset w:val="00"/>
    <w:family w:val="modern"/>
    <w:pitch w:val="fixed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6E7346"/>
    <w:multiLevelType w:val="multilevel"/>
    <w:tmpl w:val="04C0BD2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327E5954"/>
    <w:multiLevelType w:val="multilevel"/>
    <w:tmpl w:val="6F964D6C"/>
    <w:lvl w:ilvl="0">
      <w:start w:val="1"/>
      <w:numFmt w:val="decimal"/>
      <w:pStyle w:val="ListBullet"/>
      <w:lvlText w:val="%1."/>
      <w:lvlJc w:val="left"/>
      <w:pPr>
        <w:ind w:left="360" w:hanging="360"/>
      </w:p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2" w15:restartNumberingAfterBreak="0">
    <w:nsid w:val="5FCF586B"/>
    <w:multiLevelType w:val="multilevel"/>
    <w:tmpl w:val="A6B054F8"/>
    <w:lvl w:ilvl="0">
      <w:start w:val="1"/>
      <w:numFmt w:val="decimal"/>
      <w:pStyle w:val="ListBullet2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2135831085">
    <w:abstractNumId w:val="1"/>
  </w:num>
  <w:num w:numId="2" w16cid:durableId="185606286">
    <w:abstractNumId w:val="2"/>
  </w:num>
  <w:num w:numId="3" w16cid:durableId="723725068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578096989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23089604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168948505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134011214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84EF2"/>
    <w:rsid w:val="005C77F7"/>
    <w:rsid w:val="00684EF2"/>
    <w:rsid w:val="008559AE"/>
    <w:rsid w:val="00AE36CB"/>
    <w:rsid w:val="00E009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45FB505"/>
  <w15:docId w15:val="{36C7FD3F-EB6A-4DA0-B505-4FD5FAD365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mbria" w:eastAsia="Cambria" w:hAnsi="Cambria" w:cs="Cambria"/>
        <w:sz w:val="22"/>
        <w:szCs w:val="22"/>
        <w:lang w:val="e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480" w:after="0"/>
      <w:outlineLvl w:val="0"/>
    </w:pPr>
    <w:rPr>
      <w:rFonts w:ascii="Calibri" w:eastAsia="Calibri" w:hAnsi="Calibri" w:cs="Calibri"/>
      <w:b/>
      <w:bCs/>
      <w:color w:val="366091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pPr>
      <w:keepNext/>
      <w:keepLines/>
      <w:spacing w:before="200" w:after="0"/>
      <w:outlineLvl w:val="1"/>
    </w:pPr>
    <w:rPr>
      <w:rFonts w:ascii="Calibri" w:eastAsia="Calibri" w:hAnsi="Calibri" w:cs="Calibri"/>
      <w:b/>
      <w:bCs/>
      <w:color w:val="4F81BD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pPr>
      <w:keepNext/>
      <w:keepLines/>
      <w:spacing w:before="200" w:after="0"/>
      <w:outlineLvl w:val="2"/>
    </w:pPr>
    <w:rPr>
      <w:rFonts w:ascii="Calibri" w:eastAsia="Calibri" w:hAnsi="Calibri" w:cs="Calibri"/>
      <w:b/>
      <w:bCs/>
      <w:color w:val="4F81BD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pPr>
      <w:keepNext/>
      <w:keepLines/>
      <w:spacing w:before="200" w:after="0"/>
      <w:outlineLvl w:val="3"/>
    </w:pPr>
    <w:rPr>
      <w:rFonts w:ascii="Calibri" w:eastAsia="Calibri" w:hAnsi="Calibri" w:cs="Calibri"/>
      <w:b/>
      <w:bCs/>
      <w:i/>
      <w:iCs/>
      <w:color w:val="4F81BD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pPr>
      <w:keepNext/>
      <w:keepLines/>
      <w:spacing w:before="200" w:after="0"/>
      <w:outlineLvl w:val="4"/>
    </w:pPr>
    <w:rPr>
      <w:rFonts w:ascii="Calibri" w:eastAsia="Calibri" w:hAnsi="Calibri" w:cs="Calibri"/>
      <w:color w:val="243F61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pPr>
      <w:keepNext/>
      <w:keepLines/>
      <w:spacing w:before="200" w:after="0"/>
      <w:outlineLvl w:val="5"/>
    </w:pPr>
    <w:rPr>
      <w:rFonts w:ascii="Calibri" w:eastAsia="Calibri" w:hAnsi="Calibri" w:cs="Calibri"/>
      <w:i/>
      <w:iCs/>
      <w:color w:val="243F61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link w:val="TitleChar"/>
    <w:uiPriority w:val="10"/>
    <w:qFormat/>
    <w:pPr>
      <w:pBdr>
        <w:bottom w:val="single" w:sz="8" w:space="4" w:color="4F81BD"/>
      </w:pBdr>
      <w:spacing w:after="300" w:line="240" w:lineRule="auto"/>
    </w:pPr>
    <w:rPr>
      <w:rFonts w:ascii="Calibri" w:eastAsia="Calibri" w:hAnsi="Calibri" w:cs="Calibri"/>
      <w:color w:val="17365D"/>
      <w:sz w:val="52"/>
      <w:szCs w:val="52"/>
    </w:rPr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tabs>
        <w:tab w:val="num" w:pos="720"/>
      </w:tabs>
      <w:ind w:left="720" w:hanging="720"/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tabs>
        <w:tab w:val="num" w:pos="720"/>
      </w:tabs>
      <w:ind w:left="720" w:hanging="720"/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tabs>
        <w:tab w:val="num" w:pos="720"/>
      </w:tabs>
      <w:ind w:left="720" w:hanging="720"/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tabs>
        <w:tab w:val="num" w:pos="720"/>
      </w:tabs>
      <w:ind w:left="720" w:hanging="720"/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styleId="Subtitle">
    <w:name w:val="Subtitle"/>
    <w:basedOn w:val="Normal"/>
    <w:next w:val="Normal"/>
    <w:link w:val="SubtitleChar"/>
    <w:uiPriority w:val="11"/>
    <w:qFormat/>
    <w:rPr>
      <w:rFonts w:ascii="Calibri" w:eastAsia="Calibri" w:hAnsi="Calibri" w:cs="Calibri"/>
      <w:i/>
      <w:iCs/>
      <w:color w:val="4F81BD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CVYHpF1rE3k0fd+4wm5u7Z1Zlng==">CgMxLjA4AHIhMURTdU1oRDZNTmxjblBLT05ZdWlwMmdkd3lITnBUUGpo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120</Words>
  <Characters>690</Characters>
  <Application>Microsoft Office Word</Application>
  <DocSecurity>0</DocSecurity>
  <Lines>5</Lines>
  <Paragraphs>1</Paragraphs>
  <ScaleCrop>false</ScaleCrop>
  <Company/>
  <LinksUpToDate>false</LinksUpToDate>
  <CharactersWithSpaces>809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python-docx</dc:creator>
  <cp:lastModifiedBy>Author</cp:lastModifiedBy>
  <cp:revision>3</cp:revision>
  <dcterms:created xsi:type="dcterms:W3CDTF">2013-12-23T23:15:00Z</dcterms:created>
  <dcterms:modified xsi:type="dcterms:W3CDTF">2025-12-24T09:07:00Z</dcterms:modified>
</cp:coreProperties>
</file>